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2123982" name="da69a09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983315" name="da69a090-0d7b-11f1-83ed-a3400c1ae2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3377903" name="f76c3fb0-0d74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269611" name="f76c3fb0-0d74-11f1-83ed-a3400c1ae22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Grsamtes 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08466" name="0ab2a2d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282636" name="0ab2a2d0-0d75-11f1-83ed-a3400c1ae22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010844" name="d03ddae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343067" name="d03ddae0-0d77-11f1-83ed-a3400c1ae2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26085" name="45b1f02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628792" name="45b1f020-0d75-11f1-83ed-a3400c1ae22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967033" name="63c781b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659900" name="63c781b0-0d75-11f1-83ed-a3400c1ae22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767927" name="2d2a441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052467" name="2d2a4410-0d77-11f1-83ed-a3400c1ae22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961961" name="4350bcb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380591" name="4350bcb0-0d77-11f1-83ed-a3400c1ae22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386368" name="f3107f5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422585" name="f3107f50-0d77-11f1-83ed-a3400c1ae22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Esszimmer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2107471" name="9cbbb56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272903" name="9cbbb560-0d78-11f1-83ed-a3400c1ae2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4426965" name="c0eadc9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75957" name="c0eadc90-0d78-11f1-83ed-a3400c1ae22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40749" name="5632319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136168" name="56323190-0d79-11f1-83ed-a3400c1ae22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4704599" name="6726dc8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332583" name="6726dc80-0d79-11f1-83ed-a3400c1ae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8210024" name="771450a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217915" name="771450a0-0d79-11f1-83ed-a3400c1ae2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1328165" name="5b7e2180-0d7a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003760" name="5b7e2180-0d7a-11f1-83ed-a3400c1ae22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643719" name="06e2523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540299" name="06e25230-0d7b-11f1-83ed-a3400c1ae22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4046193" name="ad81162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960957" name="ad811620-0d7c-11f1-83ed-a3400c1ae22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456666" name="e9e6f85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25407" name="e9e6f850-0d7c-11f1-83ed-a3400c1ae22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Hehlstrasse 9, 8135 Langnau am Albis</w:t>
          </w:r>
        </w:p>
        <w:p>
          <w:pPr>
            <w:spacing w:before="0" w:after="0"/>
          </w:pPr>
          <w:r>
            <w:t>730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